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/ 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Lüftungsrohr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1859923" name="170153c0-bde8-11ef-9b91-6f47d295cf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526909" name="170153c0-bde8-11ef-9b91-6f47d295cf7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7429410" name="e59f20b0-bdeb-11ef-b86b-891c207489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176939" name="e59f20b0-bdeb-11ef-b86b-891c2074890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3707035" name="4e0f1760-bdef-11ef-b140-e396bd9473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8828450" name="4e0f1760-bdef-11ef-b140-e396bd94738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6664989" name="6ff9a5c0-bdef-11ef-80d7-59aabcff1f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08933" name="6ff9a5c0-bdef-11ef-80d7-59aabcff1f2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6902036" name="9ac9bb00-bdef-11ef-ab8e-8f6d036c71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3577626" name="9ac9bb00-bdef-11ef-ab8e-8f6d036c71f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/ WC / Dusche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5340446" name="b34fce80-bdef-11ef-bdb0-4d5ede7c30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8475437" name="b34fce80-bdef-11ef-bdb0-4d5ede7c30b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0546409" name="3ae54780-bdf0-11ef-81a1-3781896aa1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364779" name="3ae54780-bdf0-11ef-81a1-3781896aa1e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9967623" name="80ef3e40-bdf3-11ef-a9ac-59fe0985ce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3605424" name="80ef3e40-bdf3-11ef-a9ac-59fe0985ced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1959952" name="a1d88940-bdf3-11ef-bddc-eb73441f7b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113854" name="a1d88940-bdf3-11ef-bddc-eb73441f7b4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1404790" name="c77c00f0-bdf3-11ef-a3c3-0778e40b2b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187597" name="c77c00f0-bdf3-11ef-a3c3-0778e40b2b8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Unter Plattenboden weitere Platten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0951607" name="26de7dc0-bdf4-11ef-ad47-b14b0da195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552361" name="26de7dc0-bdf4-11ef-ad47-b14b0da195c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1671176" name="3fc91f70-bdf4-11ef-a60c-eb560a5c1a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1345012" name="3fc91f70-bdf4-11ef-a60c-eb560a5c1a2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/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Wohnzimner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1728733" name="2555c570-bdf5-11ef-958e-75c2891191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8868698" name="2555c570-bdf5-11ef-958e-75c28911910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208447" name="ca4f8160-bdf5-11ef-b35b-3da375c872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093785" name="ca4f8160-bdf5-11ef-b35b-3da375c872b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Heizölraum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0971390" name="01a83f70-bdf7-11ef-87e2-4767cfa5b4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072476" name="01a83f70-bdf7-11ef-87e2-4767cfa5b46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Heizungsraum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3247486" name="37279f10-bdf7-11ef-b83a-d113df00dc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4101012" name="37279f10-bdf7-11ef-b83a-d113df00dca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0311270" name="cadb22c0-bdf9-11ef-be8d-b514dba5ed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9357193" name="cadb22c0-bdf9-11ef-be8d-b514dba5edb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0023985" name="861fc4b0-bdf9-11ef-8700-d9388a99aa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174104" name="861fc4b0-bdf9-11ef-8700-d9388a99aa8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8457767" name="9ff9a860-bdf9-11ef-93d3-cbc61105ec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5177869" name="9ff9a860-bdf9-11ef-93d3-cbc61105ecf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5800201" name="dc646c90-bdf9-11ef-9e98-f598bcb80c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356494" name="dc646c90-bdf9-11ef-9e98-f598bcb80c2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5855270" name="f07858e0-bdf9-11ef-b953-3bfdbd6604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082578" name="f07858e0-bdf9-11ef-b953-3bfdbd6604c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Holzwolle Leichtbauplatten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4503525" name="36cb8da0-bdfd-11ef-afe0-2d6db1a199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2339597" name="36cb8da0-bdfd-11ef-afe0-2d6db1a1998d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9039439" name="4cf05890-bdfd-11ef-a733-ada243cdf5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7202893" name="4cf05890-bdfd-11ef-a733-ada243cdf54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8437580" name="ded60c00-bdfd-11ef-84db-87f4a7a441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4605112" name="ded60c00-bdfd-11ef-84db-87f4a7a44101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Dach / Fassade </w:t>
            </w:r>
          </w:p>
          <w:p>
            <w:pPr>
              <w:spacing w:before="0" w:after="0" w:line="240" w:lineRule="auto"/>
            </w:pPr>
            <w:r>
              <w:t>DG/ EG</w:t>
            </w:r>
          </w:p>
          <w:p>
            <w:pPr>
              <w:spacing w:before="0" w:after="0" w:line="240" w:lineRule="auto"/>
            </w:pPr>
            <w:r>
              <w:t>Wand /Decke </w:t>
            </w:r>
          </w:p>
        </w:tc>
        <w:tc>
          <w:p>
            <w:pPr>
              <w:spacing w:before="0" w:after="0" w:line="240" w:lineRule="auto"/>
            </w:pPr>
            <w:r>
              <w:t>Wand / 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4486377" name="00fe8dc0-bdfe-11ef-8253-79156d5798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4707109" name="00fe8dc0-bdfe-11ef-8253-79156d57988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Luxmattenstrasse. 37, 5452 Oberrohrdorf </w:t>
          </w:r>
        </w:p>
        <w:p>
          <w:pPr>
            <w:spacing w:before="0" w:after="0"/>
          </w:pPr>
          <w:r>
            <w:t>72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